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设计输入清单</w:t>
      </w:r>
    </w:p>
    <w:p>
      <w:r>
        <w:t>记录编号：FM-051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84"/>
        <w:gridCol w:w="1384"/>
        <w:gridCol w:w="1384"/>
        <w:gridCol w:w="1384"/>
        <w:gridCol w:w="1384"/>
        <w:gridCol w:w="1384"/>
      </w:tblGrid>
      <w:tr>
        <w:tc>
          <w:tcPr>
            <w:tcW w:type="dxa" w:w="1384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输入内容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来源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要求描述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评审结果</w:t>
            </w:r>
          </w:p>
        </w:tc>
        <w:tc>
          <w:tcPr>
            <w:tcW w:type="dxa" w:w="1384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  <w:tr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  <w:tc>
          <w:tcPr>
            <w:tcW w:type="dxa" w:w="1384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表单编号：FM-051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